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B1114" w14:textId="5386EB30" w:rsidR="00AD3B30" w:rsidRPr="00C36B91" w:rsidRDefault="00AD3B30" w:rsidP="00AD3B30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bookmarkStart w:id="1" w:name="_Toc98775524"/>
      <w:r w:rsidRPr="00C36B91">
        <w:rPr>
          <w:rFonts w:asciiTheme="minorHAnsi" w:hAnsiTheme="minorHAnsi" w:cstheme="minorHAnsi"/>
          <w:sz w:val="28"/>
        </w:rPr>
        <w:t xml:space="preserve">Bijlage </w:t>
      </w:r>
      <w:r w:rsidR="00531921">
        <w:rPr>
          <w:rFonts w:asciiTheme="minorHAnsi" w:hAnsiTheme="minorHAnsi" w:cstheme="minorHAnsi"/>
          <w:sz w:val="28"/>
        </w:rPr>
        <w:t>5</w:t>
      </w:r>
      <w:r w:rsidRPr="00C36B91">
        <w:rPr>
          <w:rFonts w:asciiTheme="minorHAnsi" w:hAnsiTheme="minorHAnsi" w:cstheme="minorHAnsi"/>
          <w:sz w:val="28"/>
        </w:rPr>
        <w:t xml:space="preserve"> - Model </w:t>
      </w:r>
      <w:r>
        <w:rPr>
          <w:rFonts w:asciiTheme="minorHAnsi" w:hAnsiTheme="minorHAnsi" w:cstheme="minorHAnsi"/>
          <w:sz w:val="28"/>
        </w:rPr>
        <w:t>Curriculum vitae voorgestelde verkeerstechnisch adviseur</w:t>
      </w:r>
    </w:p>
    <w:p w14:paraId="092B1B8A" w14:textId="7D143590" w:rsidR="00AD3B30" w:rsidRDefault="00AD3B30" w:rsidP="00AD3B30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Inzake de aanbesteding conform de </w:t>
      </w:r>
      <w:r w:rsidR="00531921">
        <w:rPr>
          <w:rFonts w:asciiTheme="minorHAnsi" w:hAnsiTheme="minorHAnsi" w:cstheme="minorHAnsi"/>
          <w:sz w:val="20"/>
        </w:rPr>
        <w:t>Nationaal</w:t>
      </w:r>
      <w:r w:rsidRPr="00064B9C">
        <w:rPr>
          <w:rFonts w:asciiTheme="minorHAnsi" w:hAnsiTheme="minorHAnsi" w:cstheme="minorHAnsi"/>
          <w:sz w:val="20"/>
        </w:rPr>
        <w:t xml:space="preserve"> openbare procedure</w:t>
      </w:r>
    </w:p>
    <w:p w14:paraId="55CC267E" w14:textId="77777777" w:rsidR="00AD3B30" w:rsidRDefault="00AD3B30" w:rsidP="00AD3B30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betreffende het </w:t>
      </w:r>
      <w:r>
        <w:rPr>
          <w:rFonts w:asciiTheme="minorHAnsi" w:hAnsiTheme="minorHAnsi" w:cstheme="minorHAnsi"/>
          <w:sz w:val="20"/>
        </w:rPr>
        <w:t>project</w:t>
      </w:r>
      <w:r w:rsidRPr="00064B9C">
        <w:rPr>
          <w:rFonts w:asciiTheme="minorHAnsi" w:hAnsiTheme="minorHAnsi" w:cstheme="minorHAnsi"/>
          <w:sz w:val="20"/>
        </w:rPr>
        <w:t>:</w:t>
      </w:r>
    </w:p>
    <w:p w14:paraId="13ED93CE" w14:textId="77777777" w:rsidR="00AD3B30" w:rsidRPr="00064B9C" w:rsidRDefault="00AD3B30" w:rsidP="00AD3B30">
      <w:pPr>
        <w:jc w:val="center"/>
        <w:rPr>
          <w:rFonts w:asciiTheme="minorHAnsi" w:hAnsiTheme="minorHAnsi" w:cstheme="minorHAnsi"/>
          <w:sz w:val="20"/>
        </w:rPr>
      </w:pPr>
    </w:p>
    <w:p w14:paraId="1C4C0C1F" w14:textId="198214D1" w:rsidR="00AD3B30" w:rsidRDefault="00AD3B30" w:rsidP="00AD3B30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531921">
        <w:rPr>
          <w:rFonts w:ascii="Calibri" w:hAnsi="Calibri"/>
          <w:b/>
          <w:sz w:val="28"/>
          <w:szCs w:val="28"/>
        </w:rPr>
        <w:t>Tactische verkeerskundige adviezen</w:t>
      </w:r>
      <w:r>
        <w:rPr>
          <w:rFonts w:ascii="Calibri" w:hAnsi="Calibri"/>
          <w:b/>
          <w:sz w:val="28"/>
          <w:szCs w:val="28"/>
        </w:rPr>
        <w:t>”</w:t>
      </w:r>
    </w:p>
    <w:p w14:paraId="2C79C346" w14:textId="77777777" w:rsidR="00AD3B30" w:rsidRPr="00844E81" w:rsidRDefault="00AD3B30" w:rsidP="00AD3B30">
      <w:pPr>
        <w:tabs>
          <w:tab w:val="left" w:pos="1843"/>
        </w:tabs>
        <w:ind w:left="567"/>
        <w:jc w:val="center"/>
        <w:rPr>
          <w:rFonts w:ascii="Calibri" w:hAnsi="Calibri"/>
          <w:b/>
          <w:sz w:val="20"/>
        </w:rPr>
      </w:pPr>
    </w:p>
    <w:p w14:paraId="56452F3E" w14:textId="77777777" w:rsidR="00AD3B30" w:rsidRPr="00EC5B0F" w:rsidRDefault="00AD3B30" w:rsidP="00AD3B30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  <w:sz w:val="20"/>
        </w:rPr>
        <w:t>m</w:t>
      </w:r>
      <w:r w:rsidRPr="00844E81">
        <w:rPr>
          <w:rFonts w:ascii="Calibri" w:hAnsi="Calibri"/>
          <w:b/>
          <w:sz w:val="20"/>
        </w:rPr>
        <w:t xml:space="preserve">et projectnummer </w:t>
      </w:r>
      <w:r w:rsidRPr="00691D53">
        <w:rPr>
          <w:rFonts w:ascii="Calibri" w:hAnsi="Calibri"/>
          <w:b/>
          <w:sz w:val="20"/>
        </w:rPr>
        <w:t>30008239</w:t>
      </w:r>
    </w:p>
    <w:bookmarkEnd w:id="0"/>
    <w:bookmarkEnd w:id="1"/>
    <w:p w14:paraId="339F4A91" w14:textId="77777777" w:rsidR="00CD296C" w:rsidRDefault="00CD296C" w:rsidP="00CD296C">
      <w:pPr>
        <w:ind w:left="3425" w:firstLine="175"/>
        <w:rPr>
          <w:rFonts w:asciiTheme="minorHAnsi" w:hAnsiTheme="minorHAnsi" w:cstheme="minorHAnsi"/>
          <w:b/>
          <w:sz w:val="20"/>
        </w:rPr>
      </w:pPr>
    </w:p>
    <w:p w14:paraId="6D0ADCA9" w14:textId="77777777" w:rsidR="00176174" w:rsidRDefault="00176174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0CF4E69A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Persoonsgegevens</w:t>
      </w:r>
    </w:p>
    <w:p w14:paraId="2A3F4DB5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5994CF3A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Voornaam: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  <w:t xml:space="preserve"> </w:t>
      </w:r>
    </w:p>
    <w:p w14:paraId="3CDEBFEF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Achternaam: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487601D3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Adres: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7230D8DC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56FC6EA0" w14:textId="77777777" w:rsidR="00CD296C" w:rsidRPr="002B04C3" w:rsidRDefault="00CD296C" w:rsidP="00CD296C">
      <w:pPr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ab/>
      </w:r>
    </w:p>
    <w:p w14:paraId="2D2CCFF6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Geboortedatum: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2B32D00F" w14:textId="77777777" w:rsidR="00CD296C" w:rsidRDefault="00CD296C" w:rsidP="00CD296C">
      <w:pPr>
        <w:rPr>
          <w:rFonts w:ascii="Calibri" w:hAnsi="Calibri" w:cs="Calibri"/>
          <w:sz w:val="20"/>
        </w:rPr>
      </w:pPr>
    </w:p>
    <w:p w14:paraId="5764920F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4435A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Opleidingen</w:t>
      </w:r>
    </w:p>
    <w:p w14:paraId="7BCADFD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0FB3B3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Naam van opleiding 1</w:t>
      </w:r>
    </w:p>
    <w:p w14:paraId="311A7DE0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jaar 1 – jaar 2</w:t>
      </w:r>
    </w:p>
    <w:p w14:paraId="605BC141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Instituut</w:t>
      </w:r>
    </w:p>
    <w:p w14:paraId="3B11D45F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</w:t>
      </w:r>
      <w:r>
        <w:rPr>
          <w:rFonts w:ascii="Calibri" w:hAnsi="Calibri" w:cs="Calibri"/>
          <w:sz w:val="20"/>
        </w:rPr>
        <w:t>de</w:t>
      </w:r>
      <w:r w:rsidRPr="002B04C3">
        <w:rPr>
          <w:rFonts w:ascii="Calibri" w:hAnsi="Calibri" w:cs="Calibri"/>
          <w:sz w:val="20"/>
        </w:rPr>
        <w:t xml:space="preserve"> meest recente opleiding en vermeld of een certificaat of diploma</w:t>
      </w:r>
      <w:r>
        <w:rPr>
          <w:rFonts w:ascii="Calibri" w:hAnsi="Calibri" w:cs="Calibri"/>
          <w:sz w:val="20"/>
        </w:rPr>
        <w:t xml:space="preserve"> </w:t>
      </w:r>
    </w:p>
    <w:p w14:paraId="360D20B8" w14:textId="77777777" w:rsidR="00CD296C" w:rsidRPr="002B04C3" w:rsidRDefault="00CD296C" w:rsidP="00CD296C">
      <w:pPr>
        <w:ind w:left="2160" w:hanging="216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</w:t>
      </w:r>
    </w:p>
    <w:p w14:paraId="30AD1560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B19D8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Naam van opleiding 2 </w:t>
      </w:r>
    </w:p>
    <w:p w14:paraId="2989B09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22488A9E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Instituut </w:t>
      </w:r>
    </w:p>
    <w:p w14:paraId="53FA89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de overige opleidingen en vermeld of een certificaat of diploma </w:t>
      </w: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 </w:t>
      </w:r>
    </w:p>
    <w:p w14:paraId="4D6FF20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5AA5D77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27476B3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9E8C9E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297D56D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Werkervaring</w:t>
      </w:r>
    </w:p>
    <w:p w14:paraId="45E39D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175431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1 </w:t>
      </w:r>
    </w:p>
    <w:p w14:paraId="4205A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6E52DA8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7B974DC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28EE80BC" w14:textId="4F67DEBD" w:rsidR="00CD296C" w:rsidRPr="002B04C3" w:rsidRDefault="00CD296C" w:rsidP="00E6422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60CD6577" w14:textId="2E656101" w:rsidR="00CD296C" w:rsidRDefault="00CD296C" w:rsidP="00CD296C">
      <w:pPr>
        <w:spacing w:line="240" w:lineRule="auto"/>
        <w:ind w:left="0"/>
        <w:rPr>
          <w:rFonts w:ascii="Calibri" w:hAnsi="Calibri" w:cs="Calibri"/>
          <w:sz w:val="20"/>
        </w:rPr>
      </w:pPr>
    </w:p>
    <w:p w14:paraId="42BA76C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2 </w:t>
      </w:r>
    </w:p>
    <w:p w14:paraId="066B5D07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5FDC9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2D08196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2AC2E433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11B94E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0CFE78C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196D489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10865C7D" w14:textId="77777777" w:rsidR="00CD296C" w:rsidRDefault="00CD296C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0D96F18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Relevante cursussen</w:t>
      </w:r>
    </w:p>
    <w:p w14:paraId="72BC2114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364DEB16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1</w:t>
      </w:r>
    </w:p>
    <w:p w14:paraId="66407758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22F4854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 </w:t>
      </w:r>
    </w:p>
    <w:p w14:paraId="7AF6A4CA" w14:textId="77777777" w:rsidR="00CD296C" w:rsidRPr="002B04C3" w:rsidRDefault="00CD296C" w:rsidP="00CD296C">
      <w:pPr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 </w:t>
      </w:r>
    </w:p>
    <w:p w14:paraId="631CD743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2</w:t>
      </w:r>
    </w:p>
    <w:p w14:paraId="647B052C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E824F09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</w:t>
      </w:r>
    </w:p>
    <w:p w14:paraId="481EF53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66B337B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046D72C7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5D8E31A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3444F947" w14:textId="1E79DA45" w:rsidR="00991CFF" w:rsidRPr="002B04C3" w:rsidRDefault="00991CFF" w:rsidP="00991CFF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t>Relevante (werk)ervaring</w:t>
      </w:r>
    </w:p>
    <w:p w14:paraId="551BE119" w14:textId="77777777" w:rsidR="00991CFF" w:rsidRDefault="00991CFF" w:rsidP="00991CFF">
      <w:pPr>
        <w:ind w:left="0"/>
        <w:rPr>
          <w:rFonts w:ascii="Calibri" w:hAnsi="Calibri" w:cs="Calibri"/>
          <w:bCs/>
          <w:sz w:val="20"/>
        </w:rPr>
      </w:pPr>
    </w:p>
    <w:p w14:paraId="299760CA" w14:textId="77777777" w:rsidR="00991CFF" w:rsidRPr="002B04C3" w:rsidRDefault="00991CFF" w:rsidP="00991CFF">
      <w:pPr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650C395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0D0D64E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1BC702B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06611689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7E79F685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1C8D6019" w14:textId="55AA39D8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Competenties en werkhouding</w:t>
      </w:r>
    </w:p>
    <w:p w14:paraId="76AC5819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4CBCC00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00208E11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BF6BF65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4197FC0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2146CCE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4309AA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7AAE558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0EAD3ADD" w14:textId="77777777" w:rsidR="00F91A8A" w:rsidRPr="00BA1B56" w:rsidRDefault="00F91A8A" w:rsidP="00BA1B56"/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02483" w14:textId="77777777" w:rsidR="002408D3" w:rsidRDefault="002408D3" w:rsidP="00F91A8A">
      <w:pPr>
        <w:spacing w:line="240" w:lineRule="auto"/>
      </w:pPr>
      <w:r>
        <w:separator/>
      </w:r>
    </w:p>
  </w:endnote>
  <w:endnote w:type="continuationSeparator" w:id="0">
    <w:p w14:paraId="67C421CD" w14:textId="77777777" w:rsidR="002408D3" w:rsidRDefault="002408D3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0CC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FDF3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A495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F1760" w14:textId="77777777" w:rsidR="002408D3" w:rsidRDefault="002408D3" w:rsidP="00F91A8A">
      <w:pPr>
        <w:spacing w:line="240" w:lineRule="auto"/>
      </w:pPr>
      <w:r>
        <w:separator/>
      </w:r>
    </w:p>
  </w:footnote>
  <w:footnote w:type="continuationSeparator" w:id="0">
    <w:p w14:paraId="1C0BB28F" w14:textId="77777777" w:rsidR="002408D3" w:rsidRDefault="002408D3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BF2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30867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68216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7A35117A"/>
    <w:multiLevelType w:val="hybridMultilevel"/>
    <w:tmpl w:val="75CEDBD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96C"/>
    <w:rsid w:val="000029D0"/>
    <w:rsid w:val="00047F14"/>
    <w:rsid w:val="000E27D1"/>
    <w:rsid w:val="001413FF"/>
    <w:rsid w:val="00176174"/>
    <w:rsid w:val="00183BFF"/>
    <w:rsid w:val="00186254"/>
    <w:rsid w:val="002408D3"/>
    <w:rsid w:val="002B2725"/>
    <w:rsid w:val="00531921"/>
    <w:rsid w:val="005355A5"/>
    <w:rsid w:val="0063599E"/>
    <w:rsid w:val="006E1862"/>
    <w:rsid w:val="00747D8B"/>
    <w:rsid w:val="007D034A"/>
    <w:rsid w:val="00991CFF"/>
    <w:rsid w:val="00A9425F"/>
    <w:rsid w:val="00AD3B30"/>
    <w:rsid w:val="00BA1B56"/>
    <w:rsid w:val="00C4694D"/>
    <w:rsid w:val="00CD296C"/>
    <w:rsid w:val="00E6422C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D358"/>
  <w15:chartTrackingRefBased/>
  <w15:docId w15:val="{036842F3-AC03-47E1-81F1-20DCAA71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296C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CD296C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CD296C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176174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176174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3</cp:revision>
  <dcterms:created xsi:type="dcterms:W3CDTF">2022-12-29T10:33:00Z</dcterms:created>
  <dcterms:modified xsi:type="dcterms:W3CDTF">2023-01-20T09:47:00Z</dcterms:modified>
</cp:coreProperties>
</file>